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901206" name="f21eb3b0-617d-11f0-994d-27e93e234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405263" name="f21eb3b0-617d-11f0-994d-27e93e234be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-UG </w:t>
            </w:r>
          </w:p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8630131" name="22f2b3b0-617e-11f0-9064-2705dc01ad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9348083" name="22f2b3b0-617e-11f0-9064-2705dc01ad2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Alle 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4282754" name="8b2dbf10-617e-11f0-9920-f5f6eca63b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100099" name="8b2dbf10-617e-11f0-9920-f5f6eca63b5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9419450" name="5861f140-617f-11f0-8a81-65fadca378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053668" name="5861f140-617f-11f0-8a81-65fadca3784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Wandbeläge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5828067" name="72a4f700-617f-11f0-a710-b7fb0d0162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693352" name="72a4f700-617f-11f0-a710-b7fb0d01622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2029509" name="84842900-617f-11f0-97b0-c3b64569ec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279124" name="84842900-617f-11f0-97b0-c3b64569ecf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6429203" name="234de120-6180-11f0-8909-1fc248f724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730943" name="234de120-6180-11f0-8909-1fc248f724d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5705655" name="3d0f81e0-6180-11f0-8ef8-cf2f7a18d9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655049" name="3d0f81e0-6180-11f0-8ef8-cf2f7a18d97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8105809" name="c2531ba0-6180-11f0-aca2-e99437932b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963672" name="c2531ba0-6180-11f0-aca2-e99437932b0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2684910" name="e9e4cec0-6180-11f0-b9e1-7d625d3c4d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69513" name="e9e4cec0-6180-11f0-b9e1-7d625d3c4d6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765746" name="fa070e80-6180-11f0-a56e-03470d0d81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524636" name="fa070e80-6180-11f0-a56e-03470d0d815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8955523" name="a7787450-6181-11f0-b3d2-699fb25bf3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993523" name="a7787450-6181-11f0-b3d2-699fb25bf33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740533" name="01622f60-6182-11f0-ab15-2f76166203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163383" name="01622f60-6182-11f0-ab15-2f761662039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3581936" name="2bcc08c0-6182-11f0-bdc5-a98a5a6966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445817" name="2bcc08c0-6182-11f0-bdc5-a98a5a6966b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8134067" name="5bc70de0-6182-11f0-b4f4-cd1f503d8c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659488" name="5bc70de0-6182-11f0-b4f4-cd1f503d8cc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4004813" name="ce388a20-6182-11f0-9355-1799fc134e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553979" name="ce388a20-6182-11f0-9355-1799fc134e9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280053" name="36a023c0-6183-11f0-a402-ed76a83c2c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988166" name="36a023c0-6183-11f0-a402-ed76a83c2c4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StandortIlgenweg 5, 8887 Mels</w:t>
          </w:r>
        </w:p>
        <w:p>
          <w:pPr>
            <w:spacing w:before="0" w:after="0"/>
          </w:pPr>
          <w:r>
            <w:t>378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footer.xml" Type="http://schemas.openxmlformats.org/officeDocument/2006/relationships/footer" Id="rId2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